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97643719" name="019ecb20-2213-701e-ae7b-584e8305929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4521125" name="019ecb20-2213-701e-ae7b-584e8305929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91648254" name="019ecb20-3bcc-7186-b046-2fb17a35b41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681733" name="019ecb20-3bcc-7186-b046-2fb17a35b41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Hartbertstrasse 20, 7000 Chur</w:t>
          </w:r>
        </w:p>
        <w:p>
          <w:pPr>
            <w:spacing w:before="0" w:after="0"/>
          </w:pPr>
          <w:r>
            <w:t>994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